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七下第六课《“我”和&amp;quot;我们&amp;quot;》检测（4月1日）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1.本练习为《道德与法治》七下第六课练习。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2.请认真审题，完成提交后，请点开“查看答案解析”，可以看到答题情况，请找出错误题目，认真分析。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学校：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班级：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座号：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1.“单则易折，众则难摧。”“千人同心，则得千人力;万人异心，则无一人之用。”这些话告诉我们（）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A．人多力量大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B．要珍视和维护集体的团结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C．集体是指许多人结合起来的有组织的整体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D．要让个性在集体中张扬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2.电影《流浪地球》中每一个人都是普通人没有超级英雄，但是他们心往一处想，劲儿往一处使，齐心协力完成救援任务，无数人挺身而出上演了可歌可泣的传奇故事。这部影片向我们传递的正能量是（）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①成员越多，集体的力量就越强大②集体生活极易影响个体发展个性③集体可以完成个体做不到的事情④集体的力量来源于成员共同的目标和团结协作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C．③④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D．②④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3．同学们的下列做法中，能体现积极维护班集体利益的是（）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①赵阳同学积极承担班级黑板报宣传工作 ②张小青为本班违纪同学保密 ③李欣将本班公区内的垃圾抛到邻班区域 ④同学们自觉遵守自习课纪律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D．①④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4.下列关于集体的说法正确的是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A．只有学生有过集体生活的情感需要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B．集体一般不具有共同的目标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C．集体是人们联合起来的有组织的整体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D．集体都是松散的群体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5．亮亮初中毕业3年多来，他还经常回忆曾经美好的初中生活，深切感受到当初班集体的温暖和师生间的浓浓情谊。这反映出班集体（）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A．给了他归属感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B．培养了他的兴趣和特长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C．让他懂得了做人的道理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D．让他收获了知识，提升了能力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6．“千人同心，则得千人之力，万人异心，则无一人可知用”，这句话给我们在集体建设的启示是（）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A．集体的力量来源于人多力量大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B．优秀集体必须每个成员都学习好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C．一个优秀的集体，需要成员有共同的目标和团结协作。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D．班集体成员，人心各异，各自发挥优势，一样能成为优秀的集体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7．“你所站立的地方，就是你的中国;你怎么样，中国就怎么样;你光明，中国便不黑暗。”这告诉我们（）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A．集体的建设需要成员贡献智慧和力量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B．集体的发展为个人的成长提供条件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C．集体的力量源于成员之间的团结协作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D．集体培养我们负责任的态度和能力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8.中学生小刚平时只关心自己的学习，对集体的事情漠不关心，也很少参加集体活动。小刚这种做法表明（）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A．没有把自己作为集体中的一员，没有承担关爱集体的责任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B．懂得只有维护个人的利益，集体利益才有保障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C．懂得集体只有依靠个体，才能有无穷的力量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D．只知道维护集体利益，不懂得维护自己的利益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9.下列表述符合个人与集体的关系的是（）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①一花独放不是春，百花齐放春满园 ②众人拾柴火焰高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③三人行，必有我师焉;择其善者而从之，其不善者而改之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④一个人像一块砖砌在大礼堂的墙里，是谁也动不得的。但是丢在路上，挡人走路是要被人一脚踢开的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D．①④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10.在一次讨论中，同学们围绕“各尽所能、发挥所长，奉献集体”，纷纷发表了自己的看法，下列说法中正确的有（）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①团结协作，相互配合，共同成长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②我没有什么特长，很难为集体做贡献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③只要自己学习好，就是对集体的奉献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④集体是大家的，少了哪位同学都不行。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11.现代社会的人们都生活在不同的集体里。集体生活对我们的作用是（）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①培养我们负责任的态度和能力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②培养我们人际交往的基本态度和能力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③维护小团体的荣誉和利益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④正确认识和处理个人与集体的关系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12.下图注释是:“想融入集体，健康成长，应该把M翻过来”(Me=我，We=我们)，这给我们的启示是（  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99.75pt;width:129pt">
            <v:imagedata r:id="rId4" o:title=""/>
          </v:shape>
        </w:pic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①集体是个体生存的依靠，是个人成长的园地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②个人的生活、学习、工作都离不开集休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③集体的力量就是个人力量的简单相加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④在集体中要正确处理合作和竞争的关系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D．②④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13.在学校里，同学们相互了解、相互激励，生活在这个大家庭里感到非常幸福。这种对团体的依赖和需求的感觉是（）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A．想念感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B．归属感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C．安全感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D．成就感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14.2019年央视春晚节目《少年魂》，短短几分钟，两万多名学员共同演绎，各种阵型的变化，整齐划一，令人震撼。这一节目创下了春晚武术节目一个新的记录。这一节目精彩表演的背后，离不开整个团队夜以继日地刻苦训练，离不开整个团队的团结与合作。对此理解不正确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A．集体荣誉是集体成员共同奋斗的结果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B．在实现集体共同目标的过程中，需要集体成员团结协作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C．美好集体的建设没有旁观者，需要集体成员勇于担当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D．集体的力量是强大的，它可以完全影响和改变一个人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15.学会在集体中发展个性，正确的做法是（）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A．坚持个性，固执己见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B．只见到自己的优点，忽视他人长处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C．不愿意参加集体活动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D．把握机遇自主发展，使个性不断丰富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