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七下第八课《美好集体有我在》（4月3日）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1.本练习为《道德与法治》七下第八课练习。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1．“你所站立的地方，就是你的中国;你怎么样，中国就怎么样;你光明，中国便不黑暗。”一个人的力量或许微不足道，但所有人的力量相加，就升腾起改变时代的“正能量”。这告诉我们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①集体的建设需要成员贡献智慧和力量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②集体的发展为个人的成长进步提供条件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③集体的力量源于成员之间的团结协作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④集体培养我们负责任的态度和能力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2．集体建设有赖于每个成员的自觉愿望和自主行动，需要我们自主建设和自主管理。在集体建设的过程中，下列做法值得称赞的是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A．小浩是外来的转校生，因口音问题受到同学嘲笑，于是他拒绝参加班里的朗诵比赛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B．菲菲胆子很小，有不懂的问题想问老师，自己不敢去，便以同桌的名义给老师写信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C．学校评选优秀班集体时，肖成为了减少竞争对手，悄悄把隔壁班级的宣传板报弄坏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D．孙伟心思细腻，平日细心观察班里的情况，经常向老师提出改进意见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3．开学后，小明作为班长主持召开了第一次班会。针对如何建设一个优秀的班集体，大家进行了热烈的讨论，提出了很多改进建议。其中正确的有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①制订班规，让大家共同遵守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②制订班级的奋斗目标，并号召全班同学为之而奋斗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③对迟到和乱扔垃圾的同学予以罚款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④每个月由全班学生评选出一名“最差学生”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4．《礼记·中庸》中的“万物并育而不相害，道并行而不相悖”启示我们，作为集体一员应该（）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①加强合作，拒绝竞争             ②友善相待，相互包容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③和睦相处，互相拉拢             ④交流互鉴，共同进步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5．童谣:一只蚂蚁来搬米，搬来搬去搬不动，两只蚂蚁来搬米，身体晃来又晃去，三只蚂蚁来搬米，轻轻抬着进洞里。这首童谣告诉我们（）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在集体中要做到求大同，存小异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要发扬艰苦奋斗精神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集体利益是集体中每个成员努力的结果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要慎重许诺，坚决履行诺言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6．歌德说:“不管努力的目标是什么，不管他干什么，他单枪匹马总是没有力量的。合群永远是一切善良思想的人的最高需要。”这句话告诉我们，美好集体应该是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A．民主、公正的集体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B．充满关怀和友爱的集体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C．善于合作的集体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D．充满活力的集体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7．“能用众力,则无敌于天下矣;能用众智,则无畏于圣人矣。” 这启示我们（）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A.个人的力量是有限的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B.个人利益与集体利益本质上是一致的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C.个人的力量是分散的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D.要积极参与集体活动,凝聚集体的智慧和力量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8．2018年春季开学，七年级学生林浩不想上学了，理由是他曾因没有手机被同学嘲笑。对此，我们劝告嘲笑过他的同学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①要学会关爱同学，把自己的手机送给林浩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②不要因家境等原因歧视同学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③要学会原谅同学的过错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④在集体生活中，同学之间要友善相待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9．“民齐者强”;“高树靡阴，独木不林”;“众人拾柴火焰高”。阅读这些中国古代格言，你从中获得的感悟是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A．生活中只需要合作而不需要竞争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B．善于合作的集体才有凝聚力和战斗力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C．牺牲个人才能最终实现集体愿景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D．放弃个人利益才能真正建设美好集体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10．集体的精神动力之源，推动集体发展的内驱力是（）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规章制度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集体愿景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成员的优秀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领导者的影响力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11.2019年4月22日，校运会冠军八年级（1）班在总结经验。班长说:“冠军，从来就不是一个人的。”体育委员说:“荣誉是授予我们大家的。”这两句话共同体现的观点是（）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集体中不能有小团体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只要团结奋斗，就能获得冠军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集体是由个体组成的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要增强团队意识和集体荣誉感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12．一般来说,集体的联结度越高,个体感知到的集体温暖就越多。集体的联结度跟以下因素无密切关系的是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A．成员间相互关联的程度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B．集体对成员的重要性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C．成员间的默契程度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D．成员的数量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13．在共建美好集体的过程中,每个人都要分担,人人都要积极参与,每个人都是集体的主人。下列与这一主题不相符的是（）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A.认真完成班集体交给的任务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B.积极参加班级的各项活动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C.上自习课时对其他同学的讲话熟视无睹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D.自觉遵守并维护集体纪律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14.在班集体中,每个成员都要发扬“自治”精神,主动参与集体建设,积极参加集体活动,自觉维护集体荣誉。下列做法或想法能体现“自治”精神的是（）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A.小美:打扫卫生马虎,而且提前离开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B.小梅:只要自己学习好,班级的一切活动与我无关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C.小明:为了维护班级荣誉,迟到时在门卫处签了隔壁班级小周的名字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D.小慧:悉心准备,闯入了演讲比赛的决赛,为班级争光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15．对漫画《班干部成了“烫手山芋”》中这位同学的言行,你的正确看法是（）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121.5pt;width:179.25pt">
            <v:imagedata r:id="rId4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A．当班干部容易得罪人,还是明哲保身的好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B．当班干部必然会对学业产生负面影响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C．做人做事要有责任感,要敢于担当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D．和同学相处不必讲原则,要做到“你好,我好,大家好”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