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七下第七课《共奏和谐乐章》（4月2日）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1.本练习为《道德与法治》七下第七课《共奏和谐乐章》练习。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1．集体主义是个人与集体辩证统一关系在道德上的反映。坚持集体主义（）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①需要关注个人利益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②不需要考虑个人利益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③不需要承认个人利益的合理性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④反对只顾自己、不顾他人的极端个人主义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2．对个人节奏与集体旋律的关系认识不正确的是（）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A．当自己的节奏与集体的旋律和谐时，我们就可以顺利地融入集体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B．当自己的节奏与集体的旋律存在差异时，我们就无法融入集体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C．当自己的节奏与集体的旋律存在差异时，我们应调整自己的节奏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D．当我们面对不同集体中的角色无法统一节奏时，角色之间的冲突就可能给我们带来烦恼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3．要让集体的和声更美，需要（）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①每个人保持单音准确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②每个单音做好自己就行，不用管其他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③与其他单音组成和声时尽力做好自己，遵守规则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④只要和声和谐就行，不用考虑单音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4．“中国梦是民族的梦，也是每个中国人的梦。”“国家好、民族好、大家才好。”这启示我们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A．要正确认识和处理国际利益、集体利益、个人利益之间的关系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B．国际利益和个人利益是完全一致的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C．国家利益要服从个人利益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D．任何时候都要牺牲个人利益，维护集体利益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5．“谁若认为自己是圣人，是埋没了的天才，谁若与集体脱离，谁的命运就要悲哀。集体什么时候都能提高你，并且使你两脚站得稳。”对奥斯特洛夫斯基这句话理解错误的是（）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A.个人离不开集体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B.集体的力量是强大的，在某种程度上可以影响并改变一个人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C.集体可以帮我们实现一切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D.集体可以让我们扩大视野，获得成长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6．现代社会的人们都生活在不同的集体里。集体生活对我们的作用是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①培养我们负责任的态度和能力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②培养我们人际交往的基本态度和能力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③维护小团体的荣誉和利益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④正确认识和处理个人与集体的关系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7．集体规则与个人意愿有时会发生矛盾甚至冲突，这是因为（）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①一方有不正当或不合理的要求 ②个人意愿总是不合理的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③个人和集体的需要不同 ④集体需要都是正确的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．中学生小丽在日记中写到:“我一天天长大，渐渐懂得了慈爱的爸爸;在家里，爸爸是我的学习机;在学校里，爸爸是学生的发动机;在社会里，爸爸是爱心的播种机，家里家外的操劳，写上了他两鬓的白发．爸爸，我爱您！”由此可以看出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A．一个人只有当爸爸后才需要承担责任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B．关心孩子成长是爸爸对家庭的唯一责任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C．爸爸扮演了多种角色，承担了多种责任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D．在社会生活中，不同的社会身份负有相同的责任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9．开学后，小明作为班长主持召开了第一次班会。针对如何建设一个优秀的班集体，大家进行了热烈的讨论，提出了很多改进建议。其中正确的有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①制订班规，让大家共同遵守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②制订班级的奋斗目标，并号召全班同学为之而奋斗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③对迟到和乱扔垃圾的同学予以罚款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④每个月由全班学生评选出一名“最差学生”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10．小玲负责班级学习园地的美术设计，可是期末考试临近，承担美术设计任务会耽误自己的复习时间。小玲的正确做法是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A．合理安排时间，既保证完成美术设计任务，又不耽误学习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B．以复习考试为重，放弃美术设计任务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C．以美术设计为重，不计较考试结果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D．难以两全其美，只能完成一项任务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11．在一次演讲比赛中，七年级某班的同学准备写一篇关于“个人意愿和集体规则”的演讲材料，下面内容中可能用到的有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①在集体中，每个人都有自己的意愿，集体又必须有一些共同的规则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②集体的规则能够保证集体的和声更动听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③当集体规则与我们的个人意愿不一致时，我们应优先选择个人意愿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④集体规则与我们的某些个性化需要之间没有任何冲突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．小芸这段时间很苦恼，她的期中考试数学成绩不太理想，她想多利用课余时间补一补数学，但她又是班上舞蹈队的骨干，马上要举行艺术节了，舞蹈队要多利用课余时间进行排练，她不知怎么办才好。对此，你给她的建议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A．自己的学习为重，退出舞蹈队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B．先不管学习了，班级利益是第一位的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C．要学会调整自己的节奏，在解决不同集体的角色冲突中学习过集体生活，让自己更好地融入集体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D．要学会调整不同集体之间的矛盾冲突，让集体利益服从个人利益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13．著名核物理学家于敏院士荣获国家最高科技奖。他说:“一个人的名宇，早晚是要没有的，能把徽薄的力量融进祖国的强盛中，便聊以自慰了”。材料给我们的启示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A．国家利益与个人利益是完全一致的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B．个人荣誉应归功于集体．与个人努力无关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C．保障国家利益，不要个人利益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D．集体利益与个人利益是相互依存的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14．下边漫画《拆》中人物行为的错误在于（）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131.25pt;width:213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A．为了个人利益而牺牲集体利益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B．能以大局为重，关心和维护集体利益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C．为了集体利益而牺牲个人利益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D．能把集体利益和个人利益紧密结合起来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15．“不要问别人能为自己做些什么，而要问自己能为别人做些什么;不要问国家能为我们做些什么，而要问我们能为国家做些什么。”这表明（）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A．“我为人人”的前提是“人人为我”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B．个人利益高于国家利益、他人利益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C．有了个人利益，集体利益才有保障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D．我们应积极关爱他人、服务社会、报效祖国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