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【3月9日】《道德与法治》每日一练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1.本练习为九下第七课《从这里出发》练习。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3.学校的名称请询问科任老师，按统一标准填写，便于统计；班级只需输入1、2、3.....等数字即可。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你的学校：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1. 习近平总书记在纪念五四运动100周年大会上发表讲话时指出，新时代中国青年要珍惜这个时代、担负时代使命，在担当中历练，在尽责中成长........我们要珍惜这个伟大时代，是因为这个时代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①面临着挑战与问题 ②为我们的成长提供了良好的社会条件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③为我们实现人生价值创造了一切条件 ④为我们的成长创造了更为广阔的空间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②④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2.新时代中国青年要珍惜这个时代.....努力成为德智体美劳全面发展的社会主义建设者和接班人！学习了习近平总书记的这段话，下面同学的发言不可取的是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既看到时代的伟大，也要看到面临挑战与问题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要增强使命感和责任感，为国争光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趁年轻，多方面提高自己，不辜负这个时代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力争趁年轻就作出重大贡献、重大成就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3.过程和结果其实都很重要，没有过程就没有结果，过程中的所有努力和付出都只是为了一个好的结果。这给予我们现在的启示是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要重视初中三年自己的成长过程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要重视初中三年最终的学习结果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过程与结果对我们来说并不重要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既看重中考成绩又看重成长过程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4. “如果你不能成为一棵大树，就做一丛灌木;如果你不能成为一丛灌木，就做一片绿草，让公路上也有几分欢娱。”这首小诗启示我们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要正确认识自我，给自己恰当地定位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要坚持用发展的眼光看自己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要挖掘自身潜能，不断提高自身素质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要按他人的建议来发展自己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 “胜人者有力，自胜者强。”这告诉我们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脚踏实地，才能实现理想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努力学习，才能考取名校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勇于战胜自己，才能成为真正的强者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培养实干精神，才能创造幸福的生活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 习近平主席在十九大报告中指出，坚持推动构建人类命运共同体，始终做世界和平的建设者、全球发展的贡献者、国际秩序的维护者。习近平的报告给我们的启示是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要在成长路上互帮互助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参加丰富多彩的实践活动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要主动思考人类前途命运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要掌握越来越多的知识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7. 也许你们不安地踏入中学校门，在学习中羽翼丰满;也许你们自信地扬起风帆，却不断地遭受风吹雨打。不管怎样，你们最终都会面临初中生活的尽头——初三。这时，我们品味真正意义的学习收获是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在过程中所获得的体验与感悟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每次考试，都是第一，没有第二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与同学结交友谊，学习无所谓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多了一些焦虑、也多了一些紧张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 中考结束后，不少学校和班级会举行别具一格的毕业典礼。毕业，在期待和不舍中到来。初中毕业，对我们来说意味着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人生中学习生涯的结束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步入了成年人的行列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所有同学都将进入高中学习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人生将进入一个新的阶段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.“只有把人生理想融入国家和民族的事业中，才能最终成就一番事业。希望你们努力使自己成为祖国建设的有用之才、栋梁之材，为实现中国梦奉献智慧和力量。”习近平总书记的话启示我们，畅想未来需要考虑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自己的需求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国家的发展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世界的繁荣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人类的梦想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10. “青年朋友们，人的一生只有一次青春。现在，青春是用来奋斗的;将来，青春是用来回忆的。”习近平总书记的这句话启示我们，面向未来需要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对未来有美好的憧憬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有脚踏实地的行动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正确理解自己的人生规划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关注人类的前途和命运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11.画家达·芬奇说:“趁年轻少壮去探求知识吧，它将弥补由于年老而带来的亏损。智慧乃是老年的精神养料，所以年轻时应该努力，这样，年老时才不致空虚。”这段话主要启示我们（）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只要有梦想就能成功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伸出友谊之手，主动与同学交往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一切趁现在，一切趁年轻，去想、去做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人类的生命最有智慧，请珍爱生命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12.“役其所长,则事无废功;避其所短,则世无弃材矣。”这说明做更好的自己就要（）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A.扬长避短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B.不断激发自己的潜能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C.主动改正缺点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D.专注自己的兴趣爱好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13.列夫·托尔斯泰说过，要有生活目标，一辈子的目标，一段时期的目标，一个阶段的目标，一年的目标，一个月的目标，一个星期的目标，一天的目标，一个小时的目标，一分钟的目标。这段话启示我们，成长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要有一个非同常人的计划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需要对人生作出规划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要设计一个难以达到的目标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要设计一个与列夫·托尔斯泰一样的目标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 习近平总书记指出:“天上不会掉馅饼，努力奋斗才能梦想成真。”这告诉我们青少年（）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①为实现自己的人生目标需要发扬艰苦奋斗精神 ②自立自信便能铸就成功人生路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③加倍努力就能走好人生路 ④脚踏实地、坚持不懈才能实现梦想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①④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15.下面的漫画警示我们:面对未来，我们 （）</w:t>
      </w:r>
      <w:r>
        <w:rPr>
          <w:rStyle w:val="DefaultParagraphFont"/>
          <w:bdr w:val="nil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height:285pt;width:372.75pt">
            <v:imagedata r:id="rId4" o:title=""/>
          </v:shape>
        </w:pict>
      </w:r>
      <w:r>
        <w:rPr>
          <w:rStyle w:val="DefaultParagraphFont"/>
          <w:bdr w:val="nil"/>
          <w:rtl w:val="0"/>
        </w:rPr>
        <w:t xml:space="preserve">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 只管低头走路，无须抬头看天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 只要对未来有美好的憧憬，就能到达成功的彼岸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 既需要对未来有美好的憧憬，也需要脚踏实地的行动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 只需要对人生作出努力，无须规划</w:t>
            </w:r>
          </w:p>
        </w:tc>
      </w:tr>
    </w:tbl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